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29033180" name="019d66d6-7f0b-7902-a6a8-032c0d69e8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5745400" name="019d66d6-7f0b-7902-a6a8-032c0d69e86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8488961" name="019d66e4-177f-7ee5-941e-f10bebcaa4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7445381" name="019d66e4-177f-7ee5-941e-f10bebcaa45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09140700" name="019d66ec-1b72-7316-bdd7-e02d2dc67d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851218" name="019d66ec-1b72-7316-bdd7-e02d2dc67d7e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Gesamter Keller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19212391" name="019d6701-6a77-78d4-b156-b946dcabcbe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3598096" name="019d6701-6a77-78d4-b156-b946dcabcbe5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29761475" name="019d66d8-879b-7caa-82c0-dccec084fd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5709051" name="019d66d8-879b-7caa-82c0-dccec084fda4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OG-EG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44997165" name="019d66e1-7476-712d-a219-5ff2f952ed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1725523" name="019d66e1-7476-712d-a219-5ff2f952ed4d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54534611" name="019d66ea-2fa3-7ab2-9fd7-312f98525a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3404922" name="019d66ea-2fa3-7ab2-9fd7-312f98525a4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40886516" name="019d66f4-21d9-7127-bfae-5e5e0752606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2477284" name="019d66f4-21d9-7127-bfae-5e5e07526063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31291265" name="019d66f8-4dfc-7dfb-b057-5a72e7c683a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177843" name="019d66f8-4dfc-7dfb-b057-5a72e7c683aa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Gesamter Keller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11240954" name="019d66ff-51b6-7eb1-9ae3-bd77c23550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4115950" name="019d66ff-51b6-7eb1-9ae3-bd77c23550f9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Anbau WC/Dusche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95843821" name="019d6705-73ff-7f2c-88ae-97bf147319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5186786" name="019d6705-73ff-7f2c-88ae-97bf14731977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98689568" name="019d66e9-04a2-70f4-aaa6-00341cbff4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5119605" name="019d66e9-04a2-70f4-aaa6-00341cbff47f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70823677" name="019d66ea-feea-7f42-bce0-a7ba41cbf4d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70820" name="019d66ea-feea-7f42-bce0-a7ba41cbf4d8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Ganzes Haus</w:t>
            </w:r>
          </w:p>
          <w:p>
            <w:pPr>
              <w:spacing w:before="0" w:after="0" w:line="240" w:lineRule="auto"/>
            </w:pPr>
            <w:r>
              <w:t>DG-UG</w:t>
            </w:r>
          </w:p>
          <w:p>
            <w:pPr>
              <w:spacing w:before="0" w:after="0" w:line="240" w:lineRule="auto"/>
            </w:pPr>
            <w:r>
              <w:t>Kamin</w:t>
            </w:r>
          </w:p>
        </w:tc>
        <w:tc>
          <w:p>
            <w:pPr>
              <w:spacing w:before="0" w:after="0" w:line="240" w:lineRule="auto"/>
            </w:pPr>
            <w:r>
              <w:t>Kamin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99158166" name="019d66da-6935-70c1-8819-e5e9b70501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0101815" name="019d66da-6935-70c1-8819-e5e9b7050161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Ganzes Haus</w:t>
            </w:r>
          </w:p>
          <w:p>
            <w:pPr>
              <w:spacing w:before="0" w:after="0" w:line="240" w:lineRule="auto"/>
            </w:pPr>
            <w:r>
              <w:t>UG-DG</w:t>
            </w:r>
          </w:p>
          <w:p>
            <w:pPr>
              <w:spacing w:before="0" w:after="0" w:line="240" w:lineRule="auto"/>
            </w:pPr>
            <w:r>
              <w:t>Fallrohr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69536021" name="019d66ec-f8d8-7743-872a-eca8d31ba43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4002863" name="019d66ec-f8d8-7743-872a-eca8d31ba43a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Heizungsraum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Türblatt</w:t>
            </w:r>
          </w:p>
        </w:tc>
        <w:tc>
          <w:p>
            <w:pPr>
              <w:spacing w:before="0" w:after="0" w:line="240" w:lineRule="auto"/>
            </w:pPr>
            <w:r>
              <w:t>Türblatt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39105573" name="019d66fa-d943-7007-a992-8c3ed4e3aa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1196974" name="019d66fa-d943-7007-a992-8c3ed4e3aa03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76150132" name="019e0222-e468-7b6c-8855-b86de9cb63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0188067" name="019e0222-e468-7b6c-8855-b86de9cb63be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Wäscheplatz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69258776" name="019e0224-0c48-7d65-b3f1-5603886678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9470131" name="019e0224-0c48-7d65-b3f1-560388667813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Asbeststaub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96289326" name="019e0226-5f4d-7273-ae2f-f76213a2775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2785400" name="019e0226-5f4d-7273-ae2f-f76213a2775f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Asbeststaub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95966152" name="019e0229-aa6a-7140-b7b9-c8c2d015405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7067580" name="019e0229-aa6a-7140-b7b9-c8c2d015405a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Wäscheplatz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Asbeststaub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28337602" name="019e022a-e1b4-76ee-8413-93c15972417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4132374" name="019e022a-e1b4-76ee-8413-93c159724176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Wäscheplatz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Asbeststaub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6168003" name="019e022c-161d-76ab-8469-aa5ef26d07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566086" name="019e022c-161d-76ab-8469-aa5ef26d0794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Bahnhofstrasse 96, 8620 Wetzikon </w:t>
          </w:r>
        </w:p>
        <w:p>
          <w:pPr>
            <w:spacing w:before="0" w:after="0"/>
          </w:pPr>
          <w:r>
            <w:t>DN 833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footer.xml" Type="http://schemas.openxmlformats.org/officeDocument/2006/relationships/footer" Id="rId26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